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Reduit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59408830" name="019feaae-21b2-7e30-a3ef-a2dbc65fd2b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1035840" name="019feaae-21b2-7e30-a3ef-a2dbc65fd2b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10934643" name="019feaae-9308-773b-bbf6-8b709458ae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7586221" name="019feaae-9308-773b-bbf6-8b709458ae2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27562456" name="019feade-83ef-76a5-b19d-93e9c76b9aa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4205756" name="019feade-83ef-76a5-b19d-93e9c76b9aa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91421649" name="019feade-b8ce-73af-a213-a25191835d2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8942470" name="019feade-b8ce-73af-a213-a25191835d2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Speicherofen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Speicherofen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969040541" name="019feaea-82df-7c4d-ad82-eae7cca6054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1433070" name="019feaea-82df-7c4d-ad82-eae7cca6054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64667995" name="019feaea-b021-7634-8924-cb1176aae0e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4869768" name="019feaea-b021-7634-8924-cb1176aae0e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Esszimmer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15689517" name="019feaf1-352d-7466-917a-2def43a91cc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969479" name="019feaf1-352d-7466-917a-2def43a91cc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43617926" name="019feaf1-5e5f-773a-97d0-b250a1136fe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1600851" name="019feaf1-5e5f-773a-97d0-b250a1136feb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96083484" name="019feafe-c7cc-70ca-aa15-392d3e1f4db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5137784" name="019feafe-c7cc-70ca-aa15-392d3e1f4db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55004226" name="019feaff-21c3-7c8a-aa14-940fe4c8f2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3787759" name="019feaff-21c3-7c8a-aa14-940fe4c8f2c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Steig 2, Niederweningen</w:t>
          </w:r>
        </w:p>
        <w:p>
          <w:pPr>
            <w:spacing w:before="0" w:after="0"/>
          </w:pPr>
          <w:r>
            <w:t>DN 1126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